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8F78C" w14:textId="77777777" w:rsidR="0044357C" w:rsidRPr="00903E19" w:rsidRDefault="00040DF7" w:rsidP="00EE2A79">
      <w:pPr>
        <w:pStyle w:val="Titre"/>
        <w:jc w:val="both"/>
        <w:rPr>
          <w:lang w:val="fr-FR"/>
        </w:rPr>
      </w:pPr>
      <w:r w:rsidRPr="00903E19">
        <w:rPr>
          <w:lang w:val="fr-FR"/>
        </w:rPr>
        <w:t>Cas cliniques enrichis – Atelier Addiction chez l’adolescent</w:t>
      </w:r>
    </w:p>
    <w:p w14:paraId="50FD8210" w14:textId="77777777" w:rsidR="0044357C" w:rsidRPr="00E72194" w:rsidRDefault="00040DF7" w:rsidP="00EE2A79">
      <w:pPr>
        <w:spacing w:line="360" w:lineRule="auto"/>
        <w:jc w:val="both"/>
        <w:rPr>
          <w:sz w:val="28"/>
          <w:szCs w:val="28"/>
          <w:lang w:val="fr-FR"/>
        </w:rPr>
      </w:pPr>
      <w:r w:rsidRPr="00E72194">
        <w:rPr>
          <w:sz w:val="28"/>
          <w:szCs w:val="28"/>
          <w:lang w:val="fr-FR"/>
        </w:rPr>
        <w:t xml:space="preserve">Ces cas cliniques contextualisés au Sénégal visent à affiner les compétences d’observation clinique en repérant les signes d’alerte d’addiction. Chaque situation présente des éléments </w:t>
      </w:r>
      <w:r w:rsidRPr="00E72194">
        <w:rPr>
          <w:sz w:val="28"/>
          <w:szCs w:val="28"/>
          <w:lang w:val="fr-FR"/>
        </w:rPr>
        <w:t>psychosociaux, familiaux, somatiques et comportementaux afin d’encourager une analyse pluridimensionnelle.</w:t>
      </w:r>
    </w:p>
    <w:p w14:paraId="28736F3D" w14:textId="223AABA0" w:rsidR="0044357C" w:rsidRPr="00E72194" w:rsidRDefault="00040DF7" w:rsidP="00EE2A79">
      <w:pPr>
        <w:pStyle w:val="Titre1"/>
        <w:spacing w:line="360" w:lineRule="auto"/>
        <w:jc w:val="both"/>
        <w:rPr>
          <w:lang w:val="fr-FR"/>
        </w:rPr>
      </w:pPr>
      <w:r w:rsidRPr="00E72194">
        <w:rPr>
          <w:lang w:val="fr-FR"/>
        </w:rPr>
        <w:t>Cas 1 –Fatou, 14 ans</w:t>
      </w:r>
    </w:p>
    <w:p w14:paraId="7D34595E" w14:textId="29E7FAC0" w:rsidR="00790431" w:rsidRPr="00E72194" w:rsidRDefault="00040DF7" w:rsidP="00EE2A79">
      <w:pPr>
        <w:spacing w:line="360" w:lineRule="auto"/>
        <w:jc w:val="both"/>
        <w:rPr>
          <w:sz w:val="28"/>
          <w:szCs w:val="28"/>
          <w:lang w:val="fr-FR"/>
        </w:rPr>
      </w:pPr>
      <w:r w:rsidRPr="00E72194">
        <w:rPr>
          <w:sz w:val="28"/>
          <w:szCs w:val="28"/>
          <w:lang w:val="fr-FR"/>
        </w:rPr>
        <w:t>Fatou est une adolescente de 14 ans, scolarisée dans un établissement privé à Dakar. Elle vit avec sa mère, employée dans une so</w:t>
      </w:r>
      <w:r w:rsidRPr="00E72194">
        <w:rPr>
          <w:sz w:val="28"/>
          <w:szCs w:val="28"/>
          <w:lang w:val="fr-FR"/>
        </w:rPr>
        <w:t>ciété de télécommunications, divorcée depuis trois ans. Le père est peu présent et ne participe ni aux visites ni à la scolarité</w:t>
      </w:r>
      <w:r w:rsidR="005842C5" w:rsidRPr="00E72194">
        <w:rPr>
          <w:sz w:val="28"/>
          <w:szCs w:val="28"/>
          <w:lang w:val="fr-FR"/>
        </w:rPr>
        <w:t xml:space="preserve"> de ses enfants</w:t>
      </w:r>
      <w:r w:rsidRPr="00E72194">
        <w:rPr>
          <w:sz w:val="28"/>
          <w:szCs w:val="28"/>
          <w:lang w:val="fr-FR"/>
        </w:rPr>
        <w:t>.</w:t>
      </w:r>
      <w:r w:rsidRPr="00E72194">
        <w:rPr>
          <w:sz w:val="28"/>
          <w:szCs w:val="28"/>
          <w:lang w:val="fr-FR"/>
        </w:rPr>
        <w:br/>
      </w:r>
      <w:r w:rsidRPr="00E72194">
        <w:rPr>
          <w:sz w:val="28"/>
          <w:szCs w:val="28"/>
          <w:lang w:val="fr-FR"/>
        </w:rPr>
        <w:br/>
        <w:t>Depuis plusieurs mois, Fatou a changé de comportement. Elle reste enfermée dans sa chambre</w:t>
      </w:r>
      <w:r w:rsidR="005842C5" w:rsidRPr="00E72194">
        <w:rPr>
          <w:sz w:val="28"/>
          <w:szCs w:val="28"/>
          <w:lang w:val="fr-FR"/>
        </w:rPr>
        <w:t xml:space="preserve"> toute la journée</w:t>
      </w:r>
      <w:r w:rsidRPr="00E72194">
        <w:rPr>
          <w:sz w:val="28"/>
          <w:szCs w:val="28"/>
          <w:lang w:val="fr-FR"/>
        </w:rPr>
        <w:t xml:space="preserve">, </w:t>
      </w:r>
      <w:r w:rsidRPr="00E72194">
        <w:rPr>
          <w:sz w:val="28"/>
          <w:szCs w:val="28"/>
          <w:lang w:val="fr-FR"/>
        </w:rPr>
        <w:t xml:space="preserve">mange peu et dort très tard, parfois à 3 ou 4 heures du matin. Elle </w:t>
      </w:r>
      <w:r w:rsidR="005842C5" w:rsidRPr="00E72194">
        <w:rPr>
          <w:sz w:val="28"/>
          <w:szCs w:val="28"/>
          <w:lang w:val="fr-FR"/>
        </w:rPr>
        <w:t>est tout le tem</w:t>
      </w:r>
      <w:r w:rsidR="000C7999" w:rsidRPr="00E72194">
        <w:rPr>
          <w:sz w:val="28"/>
          <w:szCs w:val="28"/>
          <w:lang w:val="fr-FR"/>
        </w:rPr>
        <w:t xml:space="preserve">ps sur </w:t>
      </w:r>
      <w:r w:rsidRPr="00E72194">
        <w:rPr>
          <w:sz w:val="28"/>
          <w:szCs w:val="28"/>
          <w:lang w:val="fr-FR"/>
        </w:rPr>
        <w:t xml:space="preserve">son téléphone portable </w:t>
      </w:r>
      <w:r w:rsidR="00934AF5" w:rsidRPr="00E72194">
        <w:rPr>
          <w:sz w:val="28"/>
          <w:szCs w:val="28"/>
          <w:lang w:val="fr-FR"/>
        </w:rPr>
        <w:t>naviguant sur</w:t>
      </w:r>
      <w:r w:rsidRPr="00E72194">
        <w:rPr>
          <w:sz w:val="28"/>
          <w:szCs w:val="28"/>
          <w:lang w:val="fr-FR"/>
        </w:rPr>
        <w:t xml:space="preserve"> </w:t>
      </w:r>
      <w:proofErr w:type="spellStart"/>
      <w:r w:rsidRPr="00E72194">
        <w:rPr>
          <w:sz w:val="28"/>
          <w:szCs w:val="28"/>
          <w:lang w:val="fr-FR"/>
        </w:rPr>
        <w:t>TikTok</w:t>
      </w:r>
      <w:proofErr w:type="spellEnd"/>
      <w:r w:rsidRPr="00E72194">
        <w:rPr>
          <w:sz w:val="28"/>
          <w:szCs w:val="28"/>
          <w:lang w:val="fr-FR"/>
        </w:rPr>
        <w:t>, discut</w:t>
      </w:r>
      <w:r w:rsidR="00790431" w:rsidRPr="00E72194">
        <w:rPr>
          <w:sz w:val="28"/>
          <w:szCs w:val="28"/>
          <w:lang w:val="fr-FR"/>
        </w:rPr>
        <w:t>ant</w:t>
      </w:r>
      <w:r w:rsidRPr="00E72194">
        <w:rPr>
          <w:sz w:val="28"/>
          <w:szCs w:val="28"/>
          <w:lang w:val="fr-FR"/>
        </w:rPr>
        <w:t xml:space="preserve"> via WhatsApp </w:t>
      </w:r>
      <w:r w:rsidR="000C7999" w:rsidRPr="00E72194">
        <w:rPr>
          <w:sz w:val="28"/>
          <w:szCs w:val="28"/>
          <w:lang w:val="fr-FR"/>
        </w:rPr>
        <w:t>et les au</w:t>
      </w:r>
      <w:r w:rsidR="00790431" w:rsidRPr="00E72194">
        <w:rPr>
          <w:sz w:val="28"/>
          <w:szCs w:val="28"/>
          <w:lang w:val="fr-FR"/>
        </w:rPr>
        <w:t>t</w:t>
      </w:r>
      <w:r w:rsidR="000C7999" w:rsidRPr="00E72194">
        <w:rPr>
          <w:sz w:val="28"/>
          <w:szCs w:val="28"/>
          <w:lang w:val="fr-FR"/>
        </w:rPr>
        <w:t xml:space="preserve">res réseaux </w:t>
      </w:r>
      <w:r w:rsidR="006F0DE6" w:rsidRPr="00E72194">
        <w:rPr>
          <w:sz w:val="28"/>
          <w:szCs w:val="28"/>
          <w:lang w:val="fr-FR"/>
        </w:rPr>
        <w:t>ou jouant</w:t>
      </w:r>
      <w:r w:rsidRPr="00E72194">
        <w:rPr>
          <w:sz w:val="28"/>
          <w:szCs w:val="28"/>
          <w:lang w:val="fr-FR"/>
        </w:rPr>
        <w:t xml:space="preserve"> à des jeux en ligne. </w:t>
      </w:r>
    </w:p>
    <w:p w14:paraId="6F7F3F50" w14:textId="6560FD90" w:rsidR="0044357C" w:rsidRPr="00E72194" w:rsidRDefault="00040DF7" w:rsidP="00EE2A79">
      <w:pPr>
        <w:spacing w:line="360" w:lineRule="auto"/>
        <w:jc w:val="both"/>
        <w:rPr>
          <w:sz w:val="28"/>
          <w:szCs w:val="28"/>
          <w:lang w:val="fr-FR"/>
        </w:rPr>
      </w:pPr>
      <w:r w:rsidRPr="00E72194">
        <w:rPr>
          <w:sz w:val="28"/>
          <w:szCs w:val="28"/>
          <w:lang w:val="fr-FR"/>
        </w:rPr>
        <w:t xml:space="preserve">Elle est facilement irritable, </w:t>
      </w:r>
      <w:r w:rsidR="00790431" w:rsidRPr="00E72194">
        <w:rPr>
          <w:sz w:val="28"/>
          <w:szCs w:val="28"/>
          <w:lang w:val="fr-FR"/>
        </w:rPr>
        <w:t xml:space="preserve">se dispute </w:t>
      </w:r>
      <w:r w:rsidR="000404E3" w:rsidRPr="00E72194">
        <w:rPr>
          <w:sz w:val="28"/>
          <w:szCs w:val="28"/>
          <w:lang w:val="fr-FR"/>
        </w:rPr>
        <w:t>avec sa</w:t>
      </w:r>
      <w:r w:rsidRPr="00E72194">
        <w:rPr>
          <w:sz w:val="28"/>
          <w:szCs w:val="28"/>
          <w:lang w:val="fr-FR"/>
        </w:rPr>
        <w:t xml:space="preserve"> mère lorsqu’elle lui demande de </w:t>
      </w:r>
      <w:r w:rsidR="000404E3" w:rsidRPr="00E72194">
        <w:rPr>
          <w:sz w:val="28"/>
          <w:szCs w:val="28"/>
          <w:lang w:val="fr-FR"/>
        </w:rPr>
        <w:t>diminuer l’utilisation</w:t>
      </w:r>
      <w:r w:rsidRPr="00E72194">
        <w:rPr>
          <w:sz w:val="28"/>
          <w:szCs w:val="28"/>
          <w:lang w:val="fr-FR"/>
        </w:rPr>
        <w:t xml:space="preserve"> de </w:t>
      </w:r>
      <w:r w:rsidR="00DF0446" w:rsidRPr="00E72194">
        <w:rPr>
          <w:sz w:val="28"/>
          <w:szCs w:val="28"/>
          <w:lang w:val="fr-FR"/>
        </w:rPr>
        <w:t>son téléphone ou lorsqu’elle le lui confisque</w:t>
      </w:r>
      <w:r w:rsidRPr="00E72194">
        <w:rPr>
          <w:sz w:val="28"/>
          <w:szCs w:val="28"/>
          <w:lang w:val="fr-FR"/>
        </w:rPr>
        <w:t>. En classe, les enseignants rapportent un</w:t>
      </w:r>
      <w:r w:rsidR="00714A99" w:rsidRPr="00E72194">
        <w:rPr>
          <w:sz w:val="28"/>
          <w:szCs w:val="28"/>
          <w:lang w:val="fr-FR"/>
        </w:rPr>
        <w:t xml:space="preserve">e baisse de son intérêt pour les études </w:t>
      </w:r>
      <w:r w:rsidR="000404E3" w:rsidRPr="00E72194">
        <w:rPr>
          <w:sz w:val="28"/>
          <w:szCs w:val="28"/>
          <w:lang w:val="fr-FR"/>
        </w:rPr>
        <w:t>et des</w:t>
      </w:r>
      <w:r w:rsidRPr="00E72194">
        <w:rPr>
          <w:sz w:val="28"/>
          <w:szCs w:val="28"/>
          <w:lang w:val="fr-FR"/>
        </w:rPr>
        <w:t xml:space="preserve"> performances scolaires</w:t>
      </w:r>
      <w:r w:rsidR="000404E3" w:rsidRPr="00E72194">
        <w:rPr>
          <w:sz w:val="28"/>
          <w:szCs w:val="28"/>
          <w:lang w:val="fr-FR"/>
        </w:rPr>
        <w:t xml:space="preserve"> </w:t>
      </w:r>
      <w:r w:rsidRPr="00E72194">
        <w:rPr>
          <w:sz w:val="28"/>
          <w:szCs w:val="28"/>
          <w:lang w:val="fr-FR"/>
        </w:rPr>
        <w:t>, une fatigue permanente et des mo</w:t>
      </w:r>
      <w:r w:rsidRPr="00E72194">
        <w:rPr>
          <w:sz w:val="28"/>
          <w:szCs w:val="28"/>
          <w:lang w:val="fr-FR"/>
        </w:rPr>
        <w:t>ments d’absences prolongées.</w:t>
      </w:r>
      <w:r w:rsidRPr="00E72194">
        <w:rPr>
          <w:sz w:val="28"/>
          <w:szCs w:val="28"/>
          <w:lang w:val="fr-FR"/>
        </w:rPr>
        <w:br/>
      </w:r>
      <w:r w:rsidRPr="00E72194">
        <w:rPr>
          <w:sz w:val="28"/>
          <w:szCs w:val="28"/>
          <w:lang w:val="fr-FR"/>
        </w:rPr>
        <w:br/>
      </w:r>
      <w:r w:rsidR="007423E4" w:rsidRPr="00E72194">
        <w:rPr>
          <w:sz w:val="28"/>
          <w:szCs w:val="28"/>
          <w:lang w:val="fr-FR"/>
        </w:rPr>
        <w:t>Sa mère décide de l’amener voir son pédiatre . L</w:t>
      </w:r>
      <w:r w:rsidRPr="00E72194">
        <w:rPr>
          <w:sz w:val="28"/>
          <w:szCs w:val="28"/>
          <w:lang w:val="fr-FR"/>
        </w:rPr>
        <w:t xml:space="preserve">ors d’un entretien, </w:t>
      </w:r>
      <w:r w:rsidRPr="00E72194">
        <w:rPr>
          <w:sz w:val="28"/>
          <w:szCs w:val="28"/>
          <w:lang w:val="fr-FR"/>
        </w:rPr>
        <w:lastRenderedPageBreak/>
        <w:t xml:space="preserve">Fatou dit qu’elle se sent « vide » sans son téléphone et qu’elle se connecte pour « ne plus penser à rien ». Elle reconnaît qu’elle ne </w:t>
      </w:r>
      <w:r w:rsidR="007423E4" w:rsidRPr="00E72194">
        <w:rPr>
          <w:sz w:val="28"/>
          <w:szCs w:val="28"/>
          <w:lang w:val="fr-FR"/>
        </w:rPr>
        <w:t xml:space="preserve">mesure </w:t>
      </w:r>
      <w:r w:rsidR="006F0DE6" w:rsidRPr="00E72194">
        <w:rPr>
          <w:sz w:val="28"/>
          <w:szCs w:val="28"/>
          <w:lang w:val="fr-FR"/>
        </w:rPr>
        <w:t>pas le</w:t>
      </w:r>
      <w:r w:rsidRPr="00E72194">
        <w:rPr>
          <w:sz w:val="28"/>
          <w:szCs w:val="28"/>
          <w:lang w:val="fr-FR"/>
        </w:rPr>
        <w:t xml:space="preserve"> temps pas</w:t>
      </w:r>
      <w:r w:rsidRPr="00E72194">
        <w:rPr>
          <w:sz w:val="28"/>
          <w:szCs w:val="28"/>
          <w:lang w:val="fr-FR"/>
        </w:rPr>
        <w:t xml:space="preserve">sé devant l’écran. Elle a récemment été surprise à voler la carte bancaire de sa mère pour acheter des crédits de jeu. Elle a perdu 5 kg, présente des cernes marqués, se plaint de maux de tête et de troubles du sommeil. Sa mère rapporte une dégradation de </w:t>
      </w:r>
      <w:r w:rsidRPr="00E72194">
        <w:rPr>
          <w:sz w:val="28"/>
          <w:szCs w:val="28"/>
          <w:lang w:val="fr-FR"/>
        </w:rPr>
        <w:t>l’hygiène personnelle et une désocialisation marquée. Aucun suivi médical ou psychologique n’a encore été initié.</w:t>
      </w:r>
    </w:p>
    <w:p w14:paraId="7C931BA8" w14:textId="77777777" w:rsidR="00E72194" w:rsidRDefault="00E72194" w:rsidP="00EE2A79">
      <w:pPr>
        <w:pStyle w:val="Titre1"/>
        <w:spacing w:before="0" w:line="240" w:lineRule="auto"/>
        <w:jc w:val="both"/>
        <w:rPr>
          <w:lang w:val="fr-FR"/>
        </w:rPr>
      </w:pPr>
    </w:p>
    <w:p w14:paraId="79F673F6" w14:textId="77777777" w:rsidR="00E72194" w:rsidRDefault="00E72194" w:rsidP="00EE2A79">
      <w:pPr>
        <w:pStyle w:val="Titre1"/>
        <w:spacing w:before="0" w:line="240" w:lineRule="auto"/>
        <w:jc w:val="both"/>
        <w:rPr>
          <w:lang w:val="fr-FR"/>
        </w:rPr>
      </w:pPr>
    </w:p>
    <w:p w14:paraId="648F5121" w14:textId="77777777" w:rsidR="00E72194" w:rsidRDefault="00E72194" w:rsidP="00EE2A79">
      <w:pPr>
        <w:pStyle w:val="Titre1"/>
        <w:spacing w:before="0" w:line="240" w:lineRule="auto"/>
        <w:jc w:val="both"/>
        <w:rPr>
          <w:lang w:val="fr-FR"/>
        </w:rPr>
      </w:pPr>
    </w:p>
    <w:p w14:paraId="4B7FBBFE" w14:textId="77777777" w:rsidR="00E72194" w:rsidRDefault="00E72194" w:rsidP="00EE2A79">
      <w:pPr>
        <w:pStyle w:val="Titre1"/>
        <w:spacing w:before="0" w:line="240" w:lineRule="auto"/>
        <w:jc w:val="both"/>
        <w:rPr>
          <w:lang w:val="fr-FR"/>
        </w:rPr>
      </w:pPr>
    </w:p>
    <w:p w14:paraId="23F2C73A" w14:textId="77777777" w:rsidR="00E72194" w:rsidRDefault="00E72194" w:rsidP="00EE2A79">
      <w:pPr>
        <w:pStyle w:val="Titre1"/>
        <w:spacing w:before="0" w:line="240" w:lineRule="auto"/>
        <w:jc w:val="both"/>
        <w:rPr>
          <w:lang w:val="fr-FR"/>
        </w:rPr>
      </w:pPr>
    </w:p>
    <w:p w14:paraId="1202B499" w14:textId="77777777" w:rsidR="00E72194" w:rsidRDefault="00E72194" w:rsidP="00EE2A79">
      <w:pPr>
        <w:pStyle w:val="Titre1"/>
        <w:spacing w:before="0" w:line="240" w:lineRule="auto"/>
        <w:jc w:val="both"/>
        <w:rPr>
          <w:lang w:val="fr-FR"/>
        </w:rPr>
      </w:pPr>
    </w:p>
    <w:p w14:paraId="31C70CA7" w14:textId="77777777" w:rsidR="00E72194" w:rsidRDefault="00E72194" w:rsidP="00EE2A79">
      <w:pPr>
        <w:pStyle w:val="Titre1"/>
        <w:spacing w:before="0" w:line="240" w:lineRule="auto"/>
        <w:jc w:val="both"/>
        <w:rPr>
          <w:lang w:val="fr-FR"/>
        </w:rPr>
      </w:pPr>
    </w:p>
    <w:p w14:paraId="59A40A5C" w14:textId="77777777" w:rsidR="00E72194" w:rsidRDefault="00E72194" w:rsidP="00EE2A79">
      <w:pPr>
        <w:pStyle w:val="Titre1"/>
        <w:spacing w:line="240" w:lineRule="auto"/>
        <w:jc w:val="both"/>
        <w:rPr>
          <w:lang w:val="fr-FR"/>
        </w:rPr>
      </w:pPr>
    </w:p>
    <w:p w14:paraId="5CCD59DF" w14:textId="77777777" w:rsidR="00E72194" w:rsidRDefault="00E72194" w:rsidP="00EE2A79">
      <w:pPr>
        <w:pStyle w:val="Titre1"/>
        <w:spacing w:line="240" w:lineRule="auto"/>
        <w:jc w:val="both"/>
        <w:rPr>
          <w:lang w:val="fr-FR"/>
        </w:rPr>
      </w:pPr>
    </w:p>
    <w:p w14:paraId="38884BEB" w14:textId="77777777" w:rsidR="00E72194" w:rsidRDefault="00E72194" w:rsidP="00EE2A79">
      <w:pPr>
        <w:pStyle w:val="Titre1"/>
        <w:spacing w:line="240" w:lineRule="auto"/>
        <w:jc w:val="both"/>
        <w:rPr>
          <w:lang w:val="fr-FR"/>
        </w:rPr>
      </w:pPr>
    </w:p>
    <w:p w14:paraId="54A8AD74" w14:textId="77777777" w:rsidR="00E72194" w:rsidRDefault="00E72194" w:rsidP="00EE2A79">
      <w:pPr>
        <w:pStyle w:val="Titre1"/>
        <w:spacing w:line="240" w:lineRule="auto"/>
        <w:jc w:val="both"/>
        <w:rPr>
          <w:lang w:val="fr-FR"/>
        </w:rPr>
      </w:pPr>
    </w:p>
    <w:p w14:paraId="221EB3E5" w14:textId="77777777" w:rsidR="00EE2A79" w:rsidRDefault="00EE2A79" w:rsidP="00EE2A79">
      <w:pPr>
        <w:spacing w:line="360" w:lineRule="auto"/>
        <w:jc w:val="both"/>
        <w:rPr>
          <w:sz w:val="28"/>
          <w:szCs w:val="28"/>
          <w:lang w:val="fr-FR"/>
        </w:rPr>
      </w:pPr>
    </w:p>
    <w:p w14:paraId="78B81DE9" w14:textId="77777777" w:rsidR="00EE2A79" w:rsidRDefault="00EE2A79" w:rsidP="00EE2A79">
      <w:pPr>
        <w:spacing w:line="360" w:lineRule="auto"/>
        <w:jc w:val="both"/>
        <w:rPr>
          <w:sz w:val="28"/>
          <w:szCs w:val="28"/>
          <w:lang w:val="fr-FR"/>
        </w:rPr>
      </w:pPr>
    </w:p>
    <w:p w14:paraId="3979F04D" w14:textId="77777777" w:rsidR="00EE2A79" w:rsidRDefault="00EE2A79" w:rsidP="00EE2A79">
      <w:pPr>
        <w:pStyle w:val="Titre1"/>
        <w:spacing w:line="240" w:lineRule="auto"/>
        <w:jc w:val="both"/>
        <w:rPr>
          <w:lang w:val="fr-FR"/>
        </w:rPr>
      </w:pPr>
    </w:p>
    <w:p w14:paraId="6D49CB9E" w14:textId="1F93547E" w:rsidR="00EE2A79" w:rsidRDefault="00EE2A79" w:rsidP="00EE2A79">
      <w:pPr>
        <w:spacing w:line="360" w:lineRule="auto"/>
        <w:jc w:val="both"/>
        <w:rPr>
          <w:sz w:val="28"/>
          <w:szCs w:val="28"/>
          <w:lang w:val="fr-FR"/>
        </w:rPr>
      </w:pPr>
    </w:p>
    <w:p w14:paraId="721D1EF1" w14:textId="77777777" w:rsidR="00040DF7" w:rsidRDefault="00040DF7" w:rsidP="00EE2A79">
      <w:pPr>
        <w:spacing w:line="360" w:lineRule="auto"/>
        <w:jc w:val="both"/>
        <w:rPr>
          <w:sz w:val="28"/>
          <w:szCs w:val="28"/>
          <w:lang w:val="fr-FR"/>
        </w:rPr>
      </w:pPr>
    </w:p>
    <w:p w14:paraId="6238F417" w14:textId="77777777" w:rsidR="00040DF7" w:rsidRPr="00E72194" w:rsidRDefault="00040DF7" w:rsidP="00040DF7">
      <w:pPr>
        <w:pStyle w:val="Titre1"/>
        <w:spacing w:line="240" w:lineRule="auto"/>
        <w:jc w:val="both"/>
        <w:rPr>
          <w:lang w:val="fr-FR"/>
        </w:rPr>
      </w:pPr>
      <w:r w:rsidRPr="00E72194">
        <w:rPr>
          <w:lang w:val="fr-FR"/>
        </w:rPr>
        <w:lastRenderedPageBreak/>
        <w:t>Cas 2 –Ibrahima, 16 ans</w:t>
      </w:r>
    </w:p>
    <w:p w14:paraId="16E64901" w14:textId="77777777" w:rsidR="00040DF7" w:rsidRDefault="00040DF7" w:rsidP="00EE2A79">
      <w:pPr>
        <w:spacing w:line="360" w:lineRule="auto"/>
        <w:jc w:val="both"/>
        <w:rPr>
          <w:sz w:val="28"/>
          <w:szCs w:val="28"/>
          <w:lang w:val="fr-FR"/>
        </w:rPr>
      </w:pPr>
    </w:p>
    <w:p w14:paraId="556F5819" w14:textId="3DF90FF7" w:rsidR="00EE2A79" w:rsidRDefault="00040DF7" w:rsidP="00EE2A79">
      <w:pPr>
        <w:spacing w:line="360" w:lineRule="auto"/>
        <w:jc w:val="both"/>
        <w:rPr>
          <w:sz w:val="28"/>
          <w:szCs w:val="28"/>
          <w:lang w:val="fr-FR"/>
        </w:rPr>
      </w:pPr>
      <w:r w:rsidRPr="00E72194">
        <w:rPr>
          <w:sz w:val="28"/>
          <w:szCs w:val="28"/>
          <w:lang w:val="fr-FR"/>
        </w:rPr>
        <w:t xml:space="preserve">Ibrahima est un adolescent de 16 ans vivant dans une maison familiale à Pikine, dans la banlieue dakaroise, </w:t>
      </w:r>
      <w:r w:rsidRPr="00E72194">
        <w:rPr>
          <w:sz w:val="28"/>
          <w:szCs w:val="28"/>
          <w:lang w:val="fr-FR"/>
        </w:rPr>
        <w:t>avec sa grand-mère. Sa mère est décédée un an plus tôt et son père est parti en Côte d’Ivoire pour raisons professionnelles. Ibrahima a abandonné l’école quelques mois après le décès maternel.</w:t>
      </w:r>
    </w:p>
    <w:p w14:paraId="415F3EDF" w14:textId="5975E506" w:rsidR="007709A7" w:rsidRPr="00E72194" w:rsidRDefault="00040DF7" w:rsidP="00EE2A79">
      <w:pPr>
        <w:spacing w:line="360" w:lineRule="auto"/>
        <w:jc w:val="both"/>
        <w:rPr>
          <w:sz w:val="28"/>
          <w:szCs w:val="28"/>
          <w:lang w:val="fr-FR"/>
        </w:rPr>
      </w:pPr>
      <w:r w:rsidRPr="00E72194">
        <w:rPr>
          <w:sz w:val="28"/>
          <w:szCs w:val="28"/>
          <w:lang w:val="fr-FR"/>
        </w:rPr>
        <w:t xml:space="preserve">Depuis, il fréquente un groupe de jeunes du quartier, souvent </w:t>
      </w:r>
      <w:r w:rsidRPr="00E72194">
        <w:rPr>
          <w:sz w:val="28"/>
          <w:szCs w:val="28"/>
          <w:lang w:val="fr-FR"/>
        </w:rPr>
        <w:t xml:space="preserve">désœuvrés. Il rentre tard, dort le jour, et </w:t>
      </w:r>
      <w:r w:rsidR="006A4E74" w:rsidRPr="00E72194">
        <w:rPr>
          <w:sz w:val="28"/>
          <w:szCs w:val="28"/>
          <w:lang w:val="fr-FR"/>
        </w:rPr>
        <w:t xml:space="preserve">ne mange plus beaucoup à la </w:t>
      </w:r>
      <w:r w:rsidR="007817EB" w:rsidRPr="00E72194">
        <w:rPr>
          <w:sz w:val="28"/>
          <w:szCs w:val="28"/>
          <w:lang w:val="fr-FR"/>
        </w:rPr>
        <w:t>maison</w:t>
      </w:r>
      <w:r w:rsidRPr="00E72194">
        <w:rPr>
          <w:sz w:val="28"/>
          <w:szCs w:val="28"/>
          <w:lang w:val="fr-FR"/>
        </w:rPr>
        <w:t xml:space="preserve">. Sa grand-mère note </w:t>
      </w:r>
      <w:r w:rsidR="007817EB" w:rsidRPr="00E72194">
        <w:rPr>
          <w:sz w:val="28"/>
          <w:szCs w:val="28"/>
          <w:lang w:val="fr-FR"/>
        </w:rPr>
        <w:t>que parfois elle ne comprend pas quand il lui parle, s</w:t>
      </w:r>
      <w:r w:rsidRPr="00E72194">
        <w:rPr>
          <w:sz w:val="28"/>
          <w:szCs w:val="28"/>
          <w:lang w:val="fr-FR"/>
        </w:rPr>
        <w:t>es propos</w:t>
      </w:r>
      <w:r w:rsidR="007817EB" w:rsidRPr="00E72194">
        <w:rPr>
          <w:sz w:val="28"/>
          <w:szCs w:val="28"/>
          <w:lang w:val="fr-FR"/>
        </w:rPr>
        <w:t xml:space="preserve"> sont</w:t>
      </w:r>
      <w:r w:rsidRPr="00E72194">
        <w:rPr>
          <w:sz w:val="28"/>
          <w:szCs w:val="28"/>
          <w:lang w:val="fr-FR"/>
        </w:rPr>
        <w:t xml:space="preserve"> incohérents, une tendance à rire seul, des </w:t>
      </w:r>
      <w:r w:rsidR="007817EB" w:rsidRPr="00E72194">
        <w:rPr>
          <w:sz w:val="28"/>
          <w:szCs w:val="28"/>
          <w:lang w:val="fr-FR"/>
        </w:rPr>
        <w:t xml:space="preserve">moments </w:t>
      </w:r>
      <w:r w:rsidR="00DD2D87" w:rsidRPr="00E72194">
        <w:rPr>
          <w:sz w:val="28"/>
          <w:szCs w:val="28"/>
          <w:lang w:val="fr-FR"/>
        </w:rPr>
        <w:t>où il e</w:t>
      </w:r>
      <w:r w:rsidRPr="00E72194">
        <w:rPr>
          <w:sz w:val="28"/>
          <w:szCs w:val="28"/>
          <w:lang w:val="fr-FR"/>
        </w:rPr>
        <w:t>s</w:t>
      </w:r>
      <w:r w:rsidR="00DD2D87" w:rsidRPr="00E72194">
        <w:rPr>
          <w:sz w:val="28"/>
          <w:szCs w:val="28"/>
          <w:lang w:val="fr-FR"/>
        </w:rPr>
        <w:t xml:space="preserve">t très </w:t>
      </w:r>
      <w:r w:rsidRPr="00E72194">
        <w:rPr>
          <w:sz w:val="28"/>
          <w:szCs w:val="28"/>
          <w:lang w:val="fr-FR"/>
        </w:rPr>
        <w:t>agit</w:t>
      </w:r>
      <w:r w:rsidR="00DD2D87" w:rsidRPr="00E72194">
        <w:rPr>
          <w:sz w:val="28"/>
          <w:szCs w:val="28"/>
          <w:lang w:val="fr-FR"/>
        </w:rPr>
        <w:t xml:space="preserve">é </w:t>
      </w:r>
      <w:r w:rsidR="00362A1C" w:rsidRPr="00E72194">
        <w:rPr>
          <w:sz w:val="28"/>
          <w:szCs w:val="28"/>
          <w:lang w:val="fr-FR"/>
        </w:rPr>
        <w:t>parle</w:t>
      </w:r>
      <w:r w:rsidR="00DD2D87" w:rsidRPr="00E72194">
        <w:rPr>
          <w:sz w:val="28"/>
          <w:szCs w:val="28"/>
          <w:lang w:val="fr-FR"/>
        </w:rPr>
        <w:t xml:space="preserve"> beaucoup, fait des vas et vient </w:t>
      </w:r>
      <w:r w:rsidRPr="00E72194">
        <w:rPr>
          <w:sz w:val="28"/>
          <w:szCs w:val="28"/>
          <w:lang w:val="fr-FR"/>
        </w:rPr>
        <w:t xml:space="preserve">et des moments de repli. </w:t>
      </w:r>
    </w:p>
    <w:p w14:paraId="25AE87D4" w14:textId="5EF07E5F" w:rsidR="0044357C" w:rsidRPr="00E72194" w:rsidRDefault="00D930EB" w:rsidP="00EE2A79">
      <w:pPr>
        <w:spacing w:line="360" w:lineRule="auto"/>
        <w:jc w:val="both"/>
        <w:rPr>
          <w:sz w:val="28"/>
          <w:szCs w:val="28"/>
          <w:lang w:val="fr-FR"/>
        </w:rPr>
      </w:pPr>
      <w:r w:rsidRPr="00E72194">
        <w:rPr>
          <w:sz w:val="28"/>
          <w:szCs w:val="28"/>
          <w:lang w:val="fr-FR"/>
        </w:rPr>
        <w:t xml:space="preserve">Sa </w:t>
      </w:r>
      <w:r w:rsidR="00F645D8" w:rsidRPr="00E72194">
        <w:rPr>
          <w:sz w:val="28"/>
          <w:szCs w:val="28"/>
          <w:lang w:val="fr-FR"/>
        </w:rPr>
        <w:t>grand-mère</w:t>
      </w:r>
      <w:r w:rsidRPr="00E72194">
        <w:rPr>
          <w:sz w:val="28"/>
          <w:szCs w:val="28"/>
          <w:lang w:val="fr-FR"/>
        </w:rPr>
        <w:t xml:space="preserve"> décide de l’amener à </w:t>
      </w:r>
      <w:proofErr w:type="gramStart"/>
      <w:r w:rsidRPr="00E72194">
        <w:rPr>
          <w:sz w:val="28"/>
          <w:szCs w:val="28"/>
          <w:lang w:val="fr-FR"/>
        </w:rPr>
        <w:t>l’hôpital</w:t>
      </w:r>
      <w:r w:rsidR="00A22454" w:rsidRPr="00E72194">
        <w:rPr>
          <w:sz w:val="28"/>
          <w:szCs w:val="28"/>
          <w:lang w:val="fr-FR"/>
        </w:rPr>
        <w:t> .</w:t>
      </w:r>
      <w:proofErr w:type="gramEnd"/>
      <w:r w:rsidR="00A22454" w:rsidRPr="00E72194">
        <w:rPr>
          <w:sz w:val="28"/>
          <w:szCs w:val="28"/>
          <w:lang w:val="fr-FR"/>
        </w:rPr>
        <w:t xml:space="preserve"> En consultation le médecin remarque que </w:t>
      </w:r>
      <w:r w:rsidRPr="00E72194">
        <w:rPr>
          <w:sz w:val="28"/>
          <w:szCs w:val="28"/>
          <w:lang w:val="fr-FR"/>
        </w:rPr>
        <w:t>Ibrahima présente une haleine chargée , une mydriase,</w:t>
      </w:r>
      <w:r w:rsidR="000D1F28" w:rsidRPr="00E72194">
        <w:rPr>
          <w:sz w:val="28"/>
          <w:szCs w:val="28"/>
          <w:lang w:val="fr-FR"/>
        </w:rPr>
        <w:t xml:space="preserve"> </w:t>
      </w:r>
      <w:r w:rsidR="00F645D8" w:rsidRPr="00E72194">
        <w:rPr>
          <w:sz w:val="28"/>
          <w:szCs w:val="28"/>
          <w:lang w:val="fr-FR"/>
        </w:rPr>
        <w:t>i</w:t>
      </w:r>
      <w:r w:rsidR="000D1F28" w:rsidRPr="00E72194">
        <w:rPr>
          <w:sz w:val="28"/>
          <w:szCs w:val="28"/>
          <w:lang w:val="fr-FR"/>
        </w:rPr>
        <w:t xml:space="preserve">l parle peu et doucement, prend beaucoup de temps à répondre aux </w:t>
      </w:r>
      <w:r w:rsidR="00F645D8" w:rsidRPr="00E72194">
        <w:rPr>
          <w:sz w:val="28"/>
          <w:szCs w:val="28"/>
          <w:lang w:val="fr-FR"/>
        </w:rPr>
        <w:t>questions</w:t>
      </w:r>
      <w:r w:rsidR="000D1F28" w:rsidRPr="00E72194">
        <w:rPr>
          <w:sz w:val="28"/>
          <w:szCs w:val="28"/>
          <w:lang w:val="fr-FR"/>
        </w:rPr>
        <w:t xml:space="preserve"> qu’ils lu</w:t>
      </w:r>
      <w:r w:rsidR="00F645D8" w:rsidRPr="00E72194">
        <w:rPr>
          <w:sz w:val="28"/>
          <w:szCs w:val="28"/>
          <w:lang w:val="fr-FR"/>
        </w:rPr>
        <w:t>i</w:t>
      </w:r>
      <w:r w:rsidR="000D1F28" w:rsidRPr="00E72194">
        <w:rPr>
          <w:sz w:val="28"/>
          <w:szCs w:val="28"/>
          <w:lang w:val="fr-FR"/>
        </w:rPr>
        <w:t xml:space="preserve"> pose</w:t>
      </w:r>
      <w:r w:rsidR="00F645D8" w:rsidRPr="00E72194">
        <w:rPr>
          <w:sz w:val="28"/>
          <w:szCs w:val="28"/>
          <w:lang w:val="fr-FR"/>
        </w:rPr>
        <w:t xml:space="preserve"> </w:t>
      </w:r>
      <w:r w:rsidR="003F4C4C" w:rsidRPr="00E72194">
        <w:rPr>
          <w:sz w:val="28"/>
          <w:szCs w:val="28"/>
          <w:lang w:val="fr-FR"/>
        </w:rPr>
        <w:t>,</w:t>
      </w:r>
      <w:r w:rsidR="00F645D8" w:rsidRPr="00E72194">
        <w:rPr>
          <w:sz w:val="28"/>
          <w:szCs w:val="28"/>
          <w:lang w:val="fr-FR"/>
        </w:rPr>
        <w:t xml:space="preserve"> ses réponses sont vagues</w:t>
      </w:r>
      <w:r w:rsidRPr="00E72194">
        <w:rPr>
          <w:sz w:val="28"/>
          <w:szCs w:val="28"/>
          <w:lang w:val="fr-FR"/>
        </w:rPr>
        <w:t xml:space="preserve"> et </w:t>
      </w:r>
      <w:r w:rsidR="003F4C4C" w:rsidRPr="00E72194">
        <w:rPr>
          <w:sz w:val="28"/>
          <w:szCs w:val="28"/>
          <w:lang w:val="fr-FR"/>
        </w:rPr>
        <w:t>il a du mal à se rappeler de ce qu’il avait fait l</w:t>
      </w:r>
      <w:r w:rsidR="00225F6D" w:rsidRPr="00E72194">
        <w:rPr>
          <w:sz w:val="28"/>
          <w:szCs w:val="28"/>
          <w:lang w:val="fr-FR"/>
        </w:rPr>
        <w:t>a veille</w:t>
      </w:r>
      <w:r w:rsidRPr="00E72194">
        <w:rPr>
          <w:sz w:val="28"/>
          <w:szCs w:val="28"/>
          <w:lang w:val="fr-FR"/>
        </w:rPr>
        <w:t>.</w:t>
      </w:r>
      <w:r w:rsidRPr="00E72194">
        <w:rPr>
          <w:sz w:val="28"/>
          <w:szCs w:val="28"/>
          <w:lang w:val="fr-FR"/>
        </w:rPr>
        <w:br/>
      </w:r>
      <w:r w:rsidRPr="00E72194">
        <w:rPr>
          <w:sz w:val="28"/>
          <w:szCs w:val="28"/>
          <w:lang w:val="fr-FR"/>
        </w:rPr>
        <w:br/>
        <w:t xml:space="preserve">Lorsqu’il est interrogé, il déclare : « quand je fume, je suis tranquille ». Il décrit un ralentissement du temps, un sentiment d’euphorie, puis un grand vide. Il dit parfois entendre des voix, surtout quand il est seul, et avoir des difficultés à distinguer le réel. Des voisins rapportent qu’il a été impliqué dans un vol de téléphone pour acheter </w:t>
      </w:r>
      <w:r w:rsidR="00DA7B56" w:rsidRPr="00E72194">
        <w:rPr>
          <w:sz w:val="28"/>
          <w:szCs w:val="28"/>
          <w:lang w:val="fr-FR"/>
        </w:rPr>
        <w:t>ce qu’il fume</w:t>
      </w:r>
      <w:r w:rsidRPr="00E72194">
        <w:rPr>
          <w:sz w:val="28"/>
          <w:szCs w:val="28"/>
          <w:lang w:val="fr-FR"/>
        </w:rPr>
        <w:t>. Il n’a aucun suivi médical ou éducatif, ne participe à aucune activité communautaire et vit dans une forte précarité affective et sociale.</w:t>
      </w:r>
    </w:p>
    <w:p w14:paraId="50916845" w14:textId="77777777" w:rsidR="00EE2A79" w:rsidRPr="00E72194" w:rsidRDefault="00EE2A79" w:rsidP="00EE2A79">
      <w:pPr>
        <w:pStyle w:val="Titre1"/>
        <w:spacing w:line="360" w:lineRule="auto"/>
        <w:jc w:val="both"/>
        <w:rPr>
          <w:lang w:val="fr-FR"/>
        </w:rPr>
      </w:pPr>
      <w:r w:rsidRPr="00E72194">
        <w:rPr>
          <w:lang w:val="fr-FR"/>
        </w:rPr>
        <w:lastRenderedPageBreak/>
        <w:t xml:space="preserve">Cas 3 – </w:t>
      </w:r>
      <w:proofErr w:type="spellStart"/>
      <w:r w:rsidRPr="00E72194">
        <w:rPr>
          <w:lang w:val="fr-FR"/>
        </w:rPr>
        <w:t>Aliou</w:t>
      </w:r>
      <w:proofErr w:type="spellEnd"/>
      <w:r w:rsidRPr="00E72194">
        <w:rPr>
          <w:lang w:val="fr-FR"/>
        </w:rPr>
        <w:t>, 13 ans</w:t>
      </w:r>
    </w:p>
    <w:p w14:paraId="199D17B6" w14:textId="77777777" w:rsidR="00EE2A79" w:rsidRDefault="00EE2A79" w:rsidP="00EE2A79">
      <w:pPr>
        <w:spacing w:line="360" w:lineRule="auto"/>
        <w:jc w:val="both"/>
        <w:rPr>
          <w:sz w:val="28"/>
          <w:szCs w:val="28"/>
          <w:lang w:val="fr-FR"/>
        </w:rPr>
      </w:pPr>
    </w:p>
    <w:p w14:paraId="25BE53B8" w14:textId="755A05CA" w:rsidR="00196EB0" w:rsidRPr="00E72194" w:rsidRDefault="00040DF7" w:rsidP="00EE2A79">
      <w:pPr>
        <w:spacing w:line="360" w:lineRule="auto"/>
        <w:jc w:val="both"/>
        <w:rPr>
          <w:sz w:val="28"/>
          <w:szCs w:val="28"/>
          <w:lang w:val="fr-FR"/>
        </w:rPr>
      </w:pPr>
      <w:proofErr w:type="spellStart"/>
      <w:r w:rsidRPr="00E72194">
        <w:rPr>
          <w:sz w:val="28"/>
          <w:szCs w:val="28"/>
          <w:lang w:val="fr-FR"/>
        </w:rPr>
        <w:t>Aliou</w:t>
      </w:r>
      <w:proofErr w:type="spellEnd"/>
      <w:r w:rsidRPr="00E72194">
        <w:rPr>
          <w:sz w:val="28"/>
          <w:szCs w:val="28"/>
          <w:lang w:val="fr-FR"/>
        </w:rPr>
        <w:t xml:space="preserve"> est un jeune garçon de 13 ans, talibé, vivant dans une daara traditionnelle à Kaolack. Il n’a pas de contacts réguliers avec sa famille d’origine. </w:t>
      </w:r>
      <w:r w:rsidR="0027593D" w:rsidRPr="00E72194">
        <w:rPr>
          <w:sz w:val="28"/>
          <w:szCs w:val="28"/>
          <w:lang w:val="fr-FR"/>
        </w:rPr>
        <w:t xml:space="preserve">Il va faire l’aumône toujours les jours au marché avec </w:t>
      </w:r>
      <w:proofErr w:type="gramStart"/>
      <w:r w:rsidR="0027593D" w:rsidRPr="00E72194">
        <w:rPr>
          <w:sz w:val="28"/>
          <w:szCs w:val="28"/>
          <w:lang w:val="fr-FR"/>
        </w:rPr>
        <w:t>une groupe</w:t>
      </w:r>
      <w:proofErr w:type="gramEnd"/>
      <w:r w:rsidR="0027593D" w:rsidRPr="00E72194">
        <w:rPr>
          <w:sz w:val="28"/>
          <w:szCs w:val="28"/>
          <w:lang w:val="fr-FR"/>
        </w:rPr>
        <w:t xml:space="preserve"> de talibés, </w:t>
      </w:r>
      <w:r w:rsidR="00264D05" w:rsidRPr="00E72194">
        <w:rPr>
          <w:sz w:val="28"/>
          <w:szCs w:val="28"/>
          <w:lang w:val="fr-FR"/>
        </w:rPr>
        <w:t xml:space="preserve">il rentre au Daara au crépuscule.  </w:t>
      </w:r>
      <w:r w:rsidRPr="00E72194">
        <w:rPr>
          <w:sz w:val="28"/>
          <w:szCs w:val="28"/>
          <w:lang w:val="fr-FR"/>
        </w:rPr>
        <w:br/>
        <w:t>Il présente une pâleur constante, des épisodes de vomissements et des saignements de nez fréquents. Il s’endort parfois en pleine rue ou durant les cours de Coran</w:t>
      </w:r>
      <w:r w:rsidR="00CF1505" w:rsidRPr="00E72194">
        <w:rPr>
          <w:sz w:val="28"/>
          <w:szCs w:val="28"/>
          <w:lang w:val="fr-FR"/>
        </w:rPr>
        <w:t xml:space="preserve"> ce qui lui occasionne des coups de son maître coranique</w:t>
      </w:r>
      <w:r w:rsidRPr="00E72194">
        <w:rPr>
          <w:sz w:val="28"/>
          <w:szCs w:val="28"/>
          <w:lang w:val="fr-FR"/>
        </w:rPr>
        <w:t>.</w:t>
      </w:r>
    </w:p>
    <w:p w14:paraId="4DB3A595" w14:textId="78A35E9D" w:rsidR="0027593D" w:rsidRPr="00E72194" w:rsidRDefault="00040DF7" w:rsidP="00EE2A79">
      <w:pPr>
        <w:spacing w:line="360" w:lineRule="auto"/>
        <w:jc w:val="both"/>
        <w:rPr>
          <w:sz w:val="28"/>
          <w:szCs w:val="28"/>
          <w:lang w:val="fr-FR"/>
        </w:rPr>
      </w:pPr>
      <w:r w:rsidRPr="00E72194">
        <w:rPr>
          <w:sz w:val="28"/>
          <w:szCs w:val="28"/>
          <w:lang w:val="fr-FR"/>
        </w:rPr>
        <w:t xml:space="preserve"> Un agent de santé commun</w:t>
      </w:r>
      <w:r w:rsidRPr="00E72194">
        <w:rPr>
          <w:sz w:val="28"/>
          <w:szCs w:val="28"/>
          <w:lang w:val="fr-FR"/>
        </w:rPr>
        <w:t>autaire le voit régulièrement et note</w:t>
      </w:r>
      <w:r w:rsidR="00196EB0" w:rsidRPr="00E72194">
        <w:rPr>
          <w:sz w:val="28"/>
          <w:szCs w:val="28"/>
          <w:lang w:val="fr-FR"/>
        </w:rPr>
        <w:t xml:space="preserve"> un amaigrissement majeur,</w:t>
      </w:r>
      <w:bookmarkStart w:id="0" w:name="_GoBack"/>
      <w:bookmarkEnd w:id="0"/>
      <w:r w:rsidRPr="00E72194">
        <w:rPr>
          <w:sz w:val="28"/>
          <w:szCs w:val="28"/>
          <w:lang w:val="fr-FR"/>
        </w:rPr>
        <w:t xml:space="preserve"> des épisodes d’euphorie</w:t>
      </w:r>
      <w:r w:rsidR="00196EB0" w:rsidRPr="00E72194">
        <w:rPr>
          <w:sz w:val="28"/>
          <w:szCs w:val="28"/>
          <w:lang w:val="fr-FR"/>
        </w:rPr>
        <w:t xml:space="preserve"> (explosion de </w:t>
      </w:r>
      <w:proofErr w:type="gramStart"/>
      <w:r w:rsidR="00196EB0" w:rsidRPr="00E72194">
        <w:rPr>
          <w:sz w:val="28"/>
          <w:szCs w:val="28"/>
          <w:lang w:val="fr-FR"/>
        </w:rPr>
        <w:t>joie</w:t>
      </w:r>
      <w:r w:rsidR="00587534" w:rsidRPr="00E72194">
        <w:rPr>
          <w:sz w:val="28"/>
          <w:szCs w:val="28"/>
          <w:lang w:val="fr-FR"/>
        </w:rPr>
        <w:t xml:space="preserve">) </w:t>
      </w:r>
      <w:r w:rsidRPr="00E72194">
        <w:rPr>
          <w:sz w:val="28"/>
          <w:szCs w:val="28"/>
          <w:lang w:val="fr-FR"/>
        </w:rPr>
        <w:t xml:space="preserve"> soudaine</w:t>
      </w:r>
      <w:proofErr w:type="gramEnd"/>
      <w:r w:rsidRPr="00E72194">
        <w:rPr>
          <w:sz w:val="28"/>
          <w:szCs w:val="28"/>
          <w:lang w:val="fr-FR"/>
        </w:rPr>
        <w:t xml:space="preserve"> suivi</w:t>
      </w:r>
      <w:r w:rsidR="00587534" w:rsidRPr="00E72194">
        <w:rPr>
          <w:sz w:val="28"/>
          <w:szCs w:val="28"/>
          <w:lang w:val="fr-FR"/>
        </w:rPr>
        <w:t>e</w:t>
      </w:r>
      <w:r w:rsidRPr="00E72194">
        <w:rPr>
          <w:sz w:val="28"/>
          <w:szCs w:val="28"/>
          <w:lang w:val="fr-FR"/>
        </w:rPr>
        <w:t>s d’une somnolence extrême, une confusion mentale, et une odeur chimique sur ses vêtements.</w:t>
      </w:r>
    </w:p>
    <w:p w14:paraId="4F4BD28D" w14:textId="6A91DB9F" w:rsidR="00040DF7" w:rsidRDefault="0027593D" w:rsidP="00EE2A79">
      <w:pPr>
        <w:spacing w:line="360" w:lineRule="auto"/>
        <w:jc w:val="both"/>
        <w:rPr>
          <w:sz w:val="28"/>
          <w:szCs w:val="28"/>
          <w:lang w:val="fr-FR"/>
        </w:rPr>
      </w:pPr>
      <w:r w:rsidRPr="00E72194">
        <w:rPr>
          <w:sz w:val="28"/>
          <w:szCs w:val="28"/>
          <w:lang w:val="fr-FR"/>
        </w:rPr>
        <w:t>Depuis plusieurs semaines, les commerçants du marché rapportent qu’il est vu t</w:t>
      </w:r>
      <w:r w:rsidR="001F423C" w:rsidRPr="00E72194">
        <w:rPr>
          <w:sz w:val="28"/>
          <w:szCs w:val="28"/>
          <w:lang w:val="fr-FR"/>
        </w:rPr>
        <w:t>rainant avec</w:t>
      </w:r>
      <w:r w:rsidRPr="00E72194">
        <w:rPr>
          <w:sz w:val="28"/>
          <w:szCs w:val="28"/>
          <w:lang w:val="fr-FR"/>
        </w:rPr>
        <w:t xml:space="preserve"> un liquide dans des sachets plastiques, souvent en groupe avec d’autres enfants.</w:t>
      </w:r>
      <w:r w:rsidR="00696EAF" w:rsidRPr="00E72194">
        <w:rPr>
          <w:sz w:val="28"/>
          <w:szCs w:val="28"/>
          <w:lang w:val="fr-FR"/>
        </w:rPr>
        <w:t xml:space="preserve"> </w:t>
      </w:r>
    </w:p>
    <w:p w14:paraId="41259844" w14:textId="2AD939F9" w:rsidR="0044357C" w:rsidRPr="00E72194" w:rsidRDefault="0027593D" w:rsidP="00EE2A79">
      <w:pPr>
        <w:spacing w:line="360" w:lineRule="auto"/>
        <w:jc w:val="both"/>
        <w:rPr>
          <w:sz w:val="28"/>
          <w:szCs w:val="28"/>
          <w:lang w:val="fr-FR"/>
        </w:rPr>
      </w:pPr>
      <w:r w:rsidRPr="00E72194">
        <w:rPr>
          <w:sz w:val="28"/>
          <w:szCs w:val="28"/>
          <w:lang w:val="fr-FR"/>
        </w:rPr>
        <w:t xml:space="preserve">Lors d’un entretien, </w:t>
      </w:r>
      <w:proofErr w:type="spellStart"/>
      <w:r w:rsidRPr="00E72194">
        <w:rPr>
          <w:sz w:val="28"/>
          <w:szCs w:val="28"/>
          <w:lang w:val="fr-FR"/>
        </w:rPr>
        <w:t>Aliou</w:t>
      </w:r>
      <w:proofErr w:type="spellEnd"/>
      <w:r w:rsidRPr="00E72194">
        <w:rPr>
          <w:sz w:val="28"/>
          <w:szCs w:val="28"/>
          <w:lang w:val="fr-FR"/>
        </w:rPr>
        <w:t xml:space="preserve"> explique qu’il « prend le produit pour oublier la faim, le froid, et pour ne pas pleurer ». Il décrit des sensations de vertige, des hallucinations visuelles et une perte de repères temporels. Il a été agressif avec d’autres enfants de la daara et a eu un épisode de syncope récemment. Le maître coranique évoque son inquiétude et signale l’absence de moyens pour intervenir. Aliou n’a jamais été vu par un professionnel de santé ou un psychologue.</w:t>
      </w:r>
    </w:p>
    <w:sectPr w:rsidR="0044357C" w:rsidRPr="00E72194" w:rsidSect="00EE2A79">
      <w:pgSz w:w="12240" w:h="15840"/>
      <w:pgMar w:top="851"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404E3"/>
    <w:rsid w:val="00040DF7"/>
    <w:rsid w:val="0006063C"/>
    <w:rsid w:val="000C7999"/>
    <w:rsid w:val="000D1F28"/>
    <w:rsid w:val="0015074B"/>
    <w:rsid w:val="00196EB0"/>
    <w:rsid w:val="001F423C"/>
    <w:rsid w:val="00225F6D"/>
    <w:rsid w:val="00264D05"/>
    <w:rsid w:val="002704F9"/>
    <w:rsid w:val="0027593D"/>
    <w:rsid w:val="0029639D"/>
    <w:rsid w:val="00326F90"/>
    <w:rsid w:val="00362A1C"/>
    <w:rsid w:val="003F4C4C"/>
    <w:rsid w:val="0044357C"/>
    <w:rsid w:val="005842C5"/>
    <w:rsid w:val="00587534"/>
    <w:rsid w:val="00696EAF"/>
    <w:rsid w:val="006A4E74"/>
    <w:rsid w:val="006F0DE6"/>
    <w:rsid w:val="00714A99"/>
    <w:rsid w:val="007423E4"/>
    <w:rsid w:val="007709A7"/>
    <w:rsid w:val="007817EB"/>
    <w:rsid w:val="00790431"/>
    <w:rsid w:val="00807CC6"/>
    <w:rsid w:val="00903E19"/>
    <w:rsid w:val="00934AF5"/>
    <w:rsid w:val="00A22454"/>
    <w:rsid w:val="00A35E60"/>
    <w:rsid w:val="00AA1D8D"/>
    <w:rsid w:val="00B47730"/>
    <w:rsid w:val="00C647DC"/>
    <w:rsid w:val="00CB0664"/>
    <w:rsid w:val="00CF1505"/>
    <w:rsid w:val="00D930EB"/>
    <w:rsid w:val="00DA7B56"/>
    <w:rsid w:val="00DD2D87"/>
    <w:rsid w:val="00DF0446"/>
    <w:rsid w:val="00E71B65"/>
    <w:rsid w:val="00E72194"/>
    <w:rsid w:val="00EE2A79"/>
    <w:rsid w:val="00F645D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B2CB19E4-E3BA-48C1-9191-AF24A8A68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Emphaseple">
    <w:name w:val="Subtle Emphasis"/>
    <w:basedOn w:val="Policepardfaut"/>
    <w:uiPriority w:val="19"/>
    <w:qFormat/>
    <w:rsid w:val="00FC693F"/>
    <w:rPr>
      <w:i/>
      <w:iCs/>
      <w:color w:val="808080" w:themeColor="text1" w:themeTint="7F"/>
    </w:rPr>
  </w:style>
  <w:style w:type="character" w:styleId="Emphaseintense">
    <w:name w:val="Intense Emphasis"/>
    <w:basedOn w:val="Policepardfaut"/>
    <w:uiPriority w:val="21"/>
    <w:qFormat/>
    <w:rsid w:val="00FC693F"/>
    <w:rPr>
      <w:b/>
      <w:bCs/>
      <w:i/>
      <w:iCs/>
      <w:color w:val="4F81BD" w:themeColor="accent1"/>
    </w:rPr>
  </w:style>
  <w:style w:type="character" w:styleId="Rfrencepl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03C28-A7BA-4E6B-A809-74BB45EF2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742</Words>
  <Characters>4087</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DELL</cp:lastModifiedBy>
  <cp:revision>35</cp:revision>
  <dcterms:created xsi:type="dcterms:W3CDTF">2013-12-23T23:15:00Z</dcterms:created>
  <dcterms:modified xsi:type="dcterms:W3CDTF">2025-07-31T11:03:00Z</dcterms:modified>
  <cp:category/>
</cp:coreProperties>
</file>